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16" w:rsidRDefault="00A3069A" w:rsidP="007E130E">
      <w:pPr>
        <w:autoSpaceDE w:val="0"/>
        <w:autoSpaceDN w:val="0"/>
        <w:spacing w:after="0" w:line="240" w:lineRule="auto"/>
        <w:ind w:righ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431655" cy="5305306"/>
            <wp:effectExtent l="0" t="0" r="0" b="0"/>
            <wp:docPr id="1" name="Рисунок 1" descr="C:\Users\Алина\Desktop\IMG-20231110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ина\Desktop\IMG-20231110-WA005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53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9A" w:rsidRDefault="00A3069A" w:rsidP="007E130E">
      <w:pPr>
        <w:autoSpaceDE w:val="0"/>
        <w:autoSpaceDN w:val="0"/>
        <w:spacing w:after="0" w:line="240" w:lineRule="auto"/>
        <w:ind w:righ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3069A" w:rsidRPr="008317AB" w:rsidRDefault="00A3069A" w:rsidP="007E130E">
      <w:pPr>
        <w:autoSpaceDE w:val="0"/>
        <w:autoSpaceDN w:val="0"/>
        <w:spacing w:after="0" w:line="240" w:lineRule="auto"/>
        <w:ind w:righ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C65A16" w:rsidRPr="008317AB" w:rsidRDefault="00C65A16" w:rsidP="008317AB">
      <w:pPr>
        <w:autoSpaceDE w:val="0"/>
        <w:autoSpaceDN w:val="0"/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C65A16" w:rsidRPr="008317AB" w:rsidRDefault="00C65A16" w:rsidP="007E130E">
      <w:pPr>
        <w:tabs>
          <w:tab w:val="left" w:pos="180"/>
        </w:tabs>
        <w:autoSpaceDE w:val="0"/>
        <w:autoSpaceDN w:val="0"/>
        <w:spacing w:before="346"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функциональной грамотности в 1 классе направлено на достижение </w:t>
      </w:r>
      <w:proofErr w:type="gramStart"/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</w:t>
      </w:r>
      <w:r w:rsidR="00F60E67"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</w:t>
      </w:r>
      <w:r w:rsidRPr="008317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73181" w:rsidRPr="008317AB" w:rsidRDefault="00C65A16" w:rsidP="008317AB">
      <w:pPr>
        <w:tabs>
          <w:tab w:val="left" w:pos="180"/>
        </w:tabs>
        <w:autoSpaceDE w:val="0"/>
        <w:autoSpaceDN w:val="0"/>
        <w:spacing w:before="346"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C0152F" w:rsidRPr="008317AB" w:rsidRDefault="00917113" w:rsidP="007E130E">
      <w:pPr>
        <w:spacing w:after="13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8317AB" w:rsidRDefault="00917113" w:rsidP="007E130E">
      <w:pPr>
        <w:spacing w:after="13" w:line="240" w:lineRule="auto"/>
        <w:ind w:right="-143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8317AB" w:rsidRDefault="00917113" w:rsidP="007E130E">
      <w:pPr>
        <w:spacing w:after="13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4426DD" w:rsidRPr="008317AB" w:rsidRDefault="00C0152F" w:rsidP="007E130E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8784" behindDoc="0" locked="0" layoutInCell="1" allowOverlap="0" wp14:anchorId="2D639BC7" wp14:editId="615BE7A6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8317A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</w:t>
      </w:r>
      <w:proofErr w:type="gramStart"/>
      <w:r w:rsidRPr="008317A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8317AB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различных ситуациях.</w:t>
      </w:r>
    </w:p>
    <w:p w:rsidR="00C65A16" w:rsidRPr="008317AB" w:rsidRDefault="00C65A16" w:rsidP="008317AB">
      <w:pPr>
        <w:autoSpaceDE w:val="0"/>
        <w:autoSpaceDN w:val="0"/>
        <w:spacing w:before="322"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273181" w:rsidRPr="008317AB" w:rsidRDefault="00273181" w:rsidP="007E130E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Познавательные  универсальные учебные действия:</w:t>
      </w:r>
    </w:p>
    <w:p w:rsidR="00917113" w:rsidRPr="008317AB" w:rsidRDefault="00917113" w:rsidP="007E130E">
      <w:pPr>
        <w:spacing w:after="2" w:line="240" w:lineRule="auto"/>
        <w:ind w:right="-14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8317AB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:rsidR="00917113" w:rsidRPr="008317AB" w:rsidRDefault="00917113" w:rsidP="007E130E">
      <w:pPr>
        <w:spacing w:after="2" w:line="240" w:lineRule="auto"/>
        <w:ind w:right="-14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различные способы поиска, сбора, 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>обработки,</w:t>
      </w:r>
      <w:r w:rsidR="00E11A3B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0AC2" w:rsidRPr="008317AB">
        <w:rPr>
          <w:rFonts w:ascii="Times New Roman" w:eastAsia="Times New Roman" w:hAnsi="Times New Roman" w:cs="Times New Roman"/>
          <w:sz w:val="24"/>
          <w:szCs w:val="24"/>
        </w:rPr>
        <w:t>анализа и представлен</w:t>
      </w:r>
      <w:r w:rsidR="00E11A3B" w:rsidRPr="008317A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я информации; </w:t>
      </w:r>
    </w:p>
    <w:p w:rsidR="00917113" w:rsidRPr="008317AB" w:rsidRDefault="00C65A16" w:rsidP="007E130E">
      <w:pPr>
        <w:spacing w:after="2" w:line="240" w:lineRule="auto"/>
        <w:ind w:right="-14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="00C0152F" w:rsidRPr="008317A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5952" behindDoc="0" locked="0" layoutInCell="1" allowOverlap="0" wp14:anchorId="1DD2BAA7" wp14:editId="384F48FF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A3B" w:rsidRPr="00831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="00917113" w:rsidRPr="008317AB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8317AB" w:rsidRDefault="00917113" w:rsidP="007E130E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8317AB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</w:t>
      </w:r>
      <w:proofErr w:type="gramStart"/>
      <w:r w:rsidRPr="008317AB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8317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273181" w:rsidRPr="008317AB" w:rsidRDefault="00273181" w:rsidP="007E130E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lastRenderedPageBreak/>
        <w:t>- уметь отличать правильно выполненное задание от неверного;</w:t>
      </w:r>
      <w:r w:rsidRPr="008317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4B03E8B" wp14:editId="085C4785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17AB">
        <w:rPr>
          <w:rFonts w:ascii="Times New Roman" w:hAnsi="Times New Roman" w:cs="Times New Roman"/>
          <w:sz w:val="24"/>
          <w:szCs w:val="24"/>
        </w:rPr>
        <w:t xml:space="preserve">- оценивать правильность выполнения действий: самооценка и </w:t>
      </w:r>
      <w:proofErr w:type="spellStart"/>
      <w:r w:rsidRPr="008317AB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8317AB">
        <w:rPr>
          <w:rFonts w:ascii="Times New Roman" w:hAnsi="Times New Roman" w:cs="Times New Roman"/>
          <w:sz w:val="24"/>
          <w:szCs w:val="24"/>
        </w:rPr>
        <w:t>, знакомство с критериями оценивания.</w:t>
      </w:r>
    </w:p>
    <w:p w:rsidR="00273181" w:rsidRPr="008317AB" w:rsidRDefault="00273181" w:rsidP="007E130E">
      <w:pPr>
        <w:spacing w:after="0" w:line="240" w:lineRule="auto"/>
        <w:ind w:right="-143"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8317AB" w:rsidRDefault="004426DD" w:rsidP="007E130E">
      <w:pPr>
        <w:tabs>
          <w:tab w:val="left" w:pos="5565"/>
        </w:tabs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  <w:r w:rsidR="007E130E">
        <w:rPr>
          <w:rFonts w:ascii="Times New Roman" w:hAnsi="Times New Roman" w:cs="Times New Roman"/>
          <w:sz w:val="24"/>
          <w:szCs w:val="24"/>
        </w:rPr>
        <w:tab/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8317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3077CE" wp14:editId="79710667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7E130E" w:rsidRDefault="007E130E" w:rsidP="008317AB">
      <w:pPr>
        <w:autoSpaceDE w:val="0"/>
        <w:autoSpaceDN w:val="0"/>
        <w:spacing w:before="322"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65A16" w:rsidRPr="008317AB" w:rsidRDefault="00C65A16" w:rsidP="008317AB">
      <w:pPr>
        <w:autoSpaceDE w:val="0"/>
        <w:autoSpaceDN w:val="0"/>
        <w:spacing w:before="322"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C65A16" w:rsidRPr="008317AB" w:rsidRDefault="00C65A16" w:rsidP="008317AB">
      <w:pPr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</w:p>
    <w:p w:rsidR="00917113" w:rsidRPr="008317AB" w:rsidRDefault="004426DD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8317AB"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6C48C5" w:rsidRPr="008317AB">
        <w:rPr>
          <w:rFonts w:ascii="Times New Roman" w:hAnsi="Times New Roman" w:cs="Times New Roman"/>
          <w:sz w:val="24"/>
          <w:szCs w:val="24"/>
        </w:rPr>
        <w:t>раздела</w:t>
      </w:r>
      <w:r w:rsidR="00D70AC2" w:rsidRPr="008317AB">
        <w:rPr>
          <w:rFonts w:ascii="Times New Roman" w:hAnsi="Times New Roman" w:cs="Times New Roman"/>
          <w:sz w:val="24"/>
          <w:szCs w:val="24"/>
        </w:rPr>
        <w:t xml:space="preserve"> </w:t>
      </w:r>
      <w:r w:rsidRPr="008317AB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8317AB">
        <w:rPr>
          <w:rFonts w:ascii="Times New Roman" w:hAnsi="Times New Roman" w:cs="Times New Roman"/>
          <w:sz w:val="24"/>
          <w:szCs w:val="24"/>
        </w:rPr>
        <w:t>: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8317AB" w:rsidRDefault="00C70208" w:rsidP="007E130E">
      <w:pPr>
        <w:spacing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1072" behindDoc="0" locked="0" layoutInCell="1" allowOverlap="0" wp14:anchorId="000FA531" wp14:editId="7341015E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8317AB"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6C48C5" w:rsidRPr="008317AB">
        <w:rPr>
          <w:rFonts w:ascii="Times New Roman" w:hAnsi="Times New Roman" w:cs="Times New Roman"/>
          <w:sz w:val="24"/>
          <w:szCs w:val="24"/>
        </w:rPr>
        <w:t>раз</w:t>
      </w:r>
      <w:r w:rsidR="00F60E67" w:rsidRPr="008317AB">
        <w:rPr>
          <w:rFonts w:ascii="Times New Roman" w:hAnsi="Times New Roman" w:cs="Times New Roman"/>
          <w:sz w:val="24"/>
          <w:szCs w:val="24"/>
        </w:rPr>
        <w:t>д</w:t>
      </w:r>
      <w:r w:rsidR="006C48C5" w:rsidRPr="008317AB">
        <w:rPr>
          <w:rFonts w:ascii="Times New Roman" w:hAnsi="Times New Roman" w:cs="Times New Roman"/>
          <w:sz w:val="24"/>
          <w:szCs w:val="24"/>
        </w:rPr>
        <w:t>ела</w:t>
      </w:r>
      <w:r w:rsidR="00E11A3B" w:rsidRPr="008317AB">
        <w:rPr>
          <w:rFonts w:ascii="Times New Roman" w:hAnsi="Times New Roman" w:cs="Times New Roman"/>
          <w:sz w:val="24"/>
          <w:szCs w:val="24"/>
        </w:rPr>
        <w:t xml:space="preserve"> </w:t>
      </w:r>
      <w:r w:rsidRPr="008317AB">
        <w:rPr>
          <w:rFonts w:ascii="Times New Roman" w:hAnsi="Times New Roman" w:cs="Times New Roman"/>
          <w:b/>
          <w:sz w:val="24"/>
          <w:szCs w:val="24"/>
        </w:rPr>
        <w:t>«Е</w:t>
      </w:r>
      <w:r w:rsidR="00E11A3B" w:rsidRPr="008317AB">
        <w:rPr>
          <w:rFonts w:ascii="Times New Roman" w:hAnsi="Times New Roman" w:cs="Times New Roman"/>
          <w:b/>
          <w:sz w:val="24"/>
          <w:szCs w:val="24"/>
        </w:rPr>
        <w:t>с</w:t>
      </w:r>
      <w:r w:rsidRPr="008317AB">
        <w:rPr>
          <w:rFonts w:ascii="Times New Roman" w:hAnsi="Times New Roman" w:cs="Times New Roman"/>
          <w:b/>
          <w:sz w:val="24"/>
          <w:szCs w:val="24"/>
        </w:rPr>
        <w:t>тественн</w:t>
      </w:r>
      <w:proofErr w:type="gramStart"/>
      <w:r w:rsidRPr="008317AB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E11A3B" w:rsidRPr="008317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7AB">
        <w:rPr>
          <w:rFonts w:ascii="Times New Roman" w:hAnsi="Times New Roman" w:cs="Times New Roman"/>
          <w:b/>
          <w:sz w:val="24"/>
          <w:szCs w:val="24"/>
        </w:rPr>
        <w:t>научная грамотность»</w:t>
      </w:r>
      <w:r w:rsidRPr="008317AB">
        <w:rPr>
          <w:rFonts w:ascii="Times New Roman" w:hAnsi="Times New Roman" w:cs="Times New Roman"/>
          <w:sz w:val="24"/>
          <w:szCs w:val="24"/>
        </w:rPr>
        <w:t>: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8317AB">
        <w:rPr>
          <w:rFonts w:ascii="Times New Roman" w:hAnsi="Times New Roman" w:cs="Times New Roman"/>
          <w:sz w:val="24"/>
          <w:szCs w:val="24"/>
        </w:rPr>
        <w:t xml:space="preserve">способность осваивать и использовать </w:t>
      </w:r>
      <w:proofErr w:type="gramStart"/>
      <w:r w:rsidRPr="008317AB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8317AB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0" wp14:anchorId="1FDE78AD" wp14:editId="34C839F9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0" wp14:anchorId="0064D6FC" wp14:editId="379826A3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0" wp14:anchorId="630F11AF" wp14:editId="54263FF6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0" wp14:anchorId="5A70B4F4" wp14:editId="30DAE6C2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0" wp14:anchorId="58D36C74" wp14:editId="41F47F06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17A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8317AB"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6C48C5" w:rsidRPr="008317AB">
        <w:rPr>
          <w:rFonts w:ascii="Times New Roman" w:hAnsi="Times New Roman" w:cs="Times New Roman"/>
          <w:sz w:val="24"/>
          <w:szCs w:val="24"/>
        </w:rPr>
        <w:t>раздела</w:t>
      </w:r>
      <w:r w:rsidR="00E11A3B" w:rsidRPr="008317AB">
        <w:rPr>
          <w:rFonts w:ascii="Times New Roman" w:hAnsi="Times New Roman" w:cs="Times New Roman"/>
          <w:sz w:val="24"/>
          <w:szCs w:val="24"/>
        </w:rPr>
        <w:t xml:space="preserve"> </w:t>
      </w:r>
      <w:r w:rsidRPr="008317AB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8317AB">
        <w:rPr>
          <w:rFonts w:ascii="Times New Roman" w:hAnsi="Times New Roman" w:cs="Times New Roman"/>
          <w:sz w:val="24"/>
          <w:szCs w:val="24"/>
        </w:rPr>
        <w:t>к</w:t>
      </w:r>
      <w:r w:rsidR="00C70208" w:rsidRPr="008317AB">
        <w:rPr>
          <w:rFonts w:ascii="Times New Roman" w:hAnsi="Times New Roman" w:cs="Times New Roman"/>
          <w:sz w:val="24"/>
          <w:szCs w:val="24"/>
        </w:rPr>
        <w:t>онструктивному,</w:t>
      </w:r>
      <w:r w:rsidR="00E11A3B" w:rsidRPr="008317AB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8317AB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:rsidR="00C70208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="006C48C5" w:rsidRPr="008317AB">
        <w:rPr>
          <w:rFonts w:ascii="Times New Roman" w:hAnsi="Times New Roman" w:cs="Times New Roman"/>
          <w:sz w:val="24"/>
          <w:szCs w:val="24"/>
        </w:rPr>
        <w:t xml:space="preserve"> изучения раздела</w:t>
      </w:r>
      <w:r w:rsidR="00E11A3B" w:rsidRPr="008317AB">
        <w:rPr>
          <w:rFonts w:ascii="Times New Roman" w:hAnsi="Times New Roman" w:cs="Times New Roman"/>
          <w:sz w:val="24"/>
          <w:szCs w:val="24"/>
        </w:rPr>
        <w:t xml:space="preserve"> </w:t>
      </w:r>
      <w:r w:rsidRPr="008317AB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8317AB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8317AB" w:rsidRDefault="00C70208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0" wp14:anchorId="5BB9DDB3" wp14:editId="047AF1AD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8317AB">
        <w:rPr>
          <w:rFonts w:ascii="Times New Roman" w:hAnsi="Times New Roman" w:cs="Times New Roman"/>
          <w:sz w:val="24"/>
          <w:szCs w:val="24"/>
        </w:rPr>
        <w:t>-</w:t>
      </w:r>
      <w:r w:rsidRPr="008317AB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noProof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t>-</w:t>
      </w:r>
      <w:r w:rsidR="00C70208" w:rsidRPr="008317AB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8317AB" w:rsidRDefault="000A4C2F" w:rsidP="007E130E">
      <w:pPr>
        <w:spacing w:after="0" w:line="240" w:lineRule="auto"/>
        <w:ind w:right="-143" w:firstLine="567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8317AB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4D60D8" w:rsidRPr="008317AB" w:rsidRDefault="004D60D8" w:rsidP="008317AB">
      <w:pPr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8317AB">
        <w:rPr>
          <w:rFonts w:ascii="Times New Roman" w:hAnsi="Times New Roman" w:cs="Times New Roman"/>
          <w:sz w:val="24"/>
          <w:szCs w:val="24"/>
        </w:rPr>
        <w:br w:type="page"/>
      </w:r>
    </w:p>
    <w:p w:rsidR="004D60D8" w:rsidRPr="008317AB" w:rsidRDefault="004D60D8" w:rsidP="008317AB">
      <w:pPr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  <w:sectPr w:rsidR="004D60D8" w:rsidRPr="008317AB" w:rsidSect="00A3069A">
          <w:footerReference w:type="default" r:id="rId21"/>
          <w:footerReference w:type="first" r:id="rId22"/>
          <w:pgSz w:w="16838" w:h="11906" w:orient="landscape"/>
          <w:pgMar w:top="1701" w:right="1134" w:bottom="707" w:left="851" w:header="708" w:footer="708" w:gutter="0"/>
          <w:pgNumType w:start="2"/>
          <w:cols w:space="708"/>
          <w:titlePg/>
          <w:docGrid w:linePitch="360"/>
        </w:sectPr>
      </w:pPr>
    </w:p>
    <w:p w:rsidR="004D60D8" w:rsidRPr="008317AB" w:rsidRDefault="00CA0294" w:rsidP="008317AB">
      <w:pPr>
        <w:autoSpaceDE w:val="0"/>
        <w:autoSpaceDN w:val="0"/>
        <w:spacing w:after="258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>Содержание курса</w:t>
      </w:r>
    </w:p>
    <w:tbl>
      <w:tblPr>
        <w:tblW w:w="1502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835"/>
        <w:gridCol w:w="7796"/>
      </w:tblGrid>
      <w:tr w:rsidR="00D53B34" w:rsidRPr="008317AB" w:rsidTr="007D5BDA">
        <w:trPr>
          <w:trHeight w:hRule="exact" w:val="3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5BDA" w:rsidRDefault="00D53B34" w:rsidP="007D5BDA">
            <w:pPr>
              <w:pStyle w:val="ae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№</w:t>
            </w:r>
            <w:r w:rsidR="007D5B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53B34" w:rsidRPr="008317AB" w:rsidRDefault="00D53B34" w:rsidP="007D5BDA">
            <w:pPr>
              <w:pStyle w:val="ae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п</w:t>
            </w:r>
            <w:proofErr w:type="gramEnd"/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Форма организации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317AB">
              <w:rPr>
                <w:rFonts w:ascii="Times New Roman" w:hAnsi="Times New Roman"/>
                <w:b/>
                <w:w w:val="97"/>
                <w:sz w:val="24"/>
                <w:szCs w:val="24"/>
              </w:rPr>
              <w:t>Виды деятельности</w:t>
            </w:r>
          </w:p>
        </w:tc>
      </w:tr>
      <w:tr w:rsidR="00D53B34" w:rsidRPr="008317AB" w:rsidTr="007D5BDA">
        <w:trPr>
          <w:trHeight w:val="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4" w:rsidRPr="008317AB" w:rsidRDefault="00D53B34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B34" w:rsidRPr="008317AB" w:rsidTr="007D5BDA">
        <w:trPr>
          <w:trHeight w:hRule="exact"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ть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жанр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веден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я; – на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героев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 до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ол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предложения,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ол</w:t>
            </w:r>
            <w:r w:rsidRPr="008317AB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3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й 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 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а; дав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арак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у г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ро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м;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оследов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ел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собы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ий и ра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 со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авля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ча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ослови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 и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преде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вие 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53B34" w:rsidRPr="008317AB" w:rsidTr="007D5BDA">
        <w:trPr>
          <w:trHeight w:hRule="exact" w:val="19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ац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3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ю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адлежност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 по информации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и в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аголовке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аня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ве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 вопросы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 содерж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ю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бе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опоры на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дав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ар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ерис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у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героям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ки;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набл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ад с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имами как бли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ким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ач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ю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ми (бе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вв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ия);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дели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ча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 в соо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вии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 предложен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ым пла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ом;</w:t>
            </w:r>
          </w:p>
        </w:tc>
      </w:tr>
      <w:tr w:rsidR="00D53B34" w:rsidRPr="008317AB" w:rsidTr="007D5BDA">
        <w:trPr>
          <w:trHeight w:hRule="exact" w:val="18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Живые грибы.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Д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ть 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арак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ику г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ол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предложения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 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нове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оследов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ел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собы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ий и ра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со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авля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во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росы по содерж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на 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нове св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й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-по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ава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ел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г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 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б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верные выска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D53B34" w:rsidRPr="008317AB" w:rsidTr="007D5BDA">
        <w:trPr>
          <w:trHeight w:hRule="exact" w:val="2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ть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вид с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ки;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на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героев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од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реди н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х главного героя;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адлежнос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ре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лик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ж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proofErr w:type="gramStart"/>
            <w:r w:rsidRPr="008317AB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8317AB">
              <w:rPr>
                <w:rFonts w:ascii="Times New Roman" w:hAnsi="Times New Roman"/>
                <w:sz w:val="24"/>
                <w:szCs w:val="24"/>
              </w:rPr>
              <w:t>бе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оры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оследов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ь собы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ий ска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; – на</w:t>
            </w:r>
            <w:r w:rsidRPr="008317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ео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ход</w:t>
            </w:r>
            <w:r w:rsidRPr="008317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</w:t>
            </w:r>
            <w:r w:rsidRPr="008317A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формаци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ю</w:t>
            </w:r>
            <w:r w:rsidR="00E11A3B"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а какие вопро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можно 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ы и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роч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 w:rsidRPr="008317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кс</w:t>
            </w:r>
            <w:r w:rsidRPr="008317AB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color w:val="000000"/>
                <w:sz w:val="24"/>
                <w:szCs w:val="24"/>
              </w:rPr>
              <w:t>а;</w:t>
            </w:r>
          </w:p>
        </w:tc>
      </w:tr>
      <w:tr w:rsidR="00D53B34" w:rsidRPr="008317AB" w:rsidTr="007D5BDA">
        <w:trPr>
          <w:trHeight w:hRule="exact" w:val="16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Урок дружбы.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ть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лексическое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анали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соде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ж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 и сос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пла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у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содержание 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рывка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="00E11A3B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екс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дав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ь харак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у г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ро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м; – по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, че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8317AB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="00E11A3B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со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авля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="00E11A3B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ча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ослови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 и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преде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вие пр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53B34" w:rsidRPr="008317AB" w:rsidTr="007D5BDA">
        <w:trPr>
          <w:trHeight w:hRule="exact" w:val="16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Определя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ть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жанр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веден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я; – на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ыв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героев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выбира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браж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ни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, под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одя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щ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ее для илл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рации героя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дав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317AB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арак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у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персона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ж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ам ска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 – набл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да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ть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ад слов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 бл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к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ми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 про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в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полож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ыми 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мы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pacing w:val="4"/>
                <w:sz w:val="24"/>
                <w:szCs w:val="24"/>
              </w:rPr>
              <w:t>л</w:t>
            </w:r>
            <w:r w:rsidRPr="008317AB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соо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носи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="00D97FEA" w:rsidRPr="008317AB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илл</w:t>
            </w:r>
            <w:r w:rsidRPr="008317AB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ю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р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ц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и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8317AB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обы</w:t>
            </w:r>
            <w:r w:rsidRPr="008317AB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я</w:t>
            </w:r>
            <w:r w:rsidRPr="008317AB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8317AB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53B34" w:rsidRPr="008317AB" w:rsidTr="007D5BDA">
        <w:trPr>
          <w:trHeight w:hRule="exact" w:val="2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Давать характеристику героям;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располагать в правильной последовательности предложения для составления отзыва на</w:t>
            </w:r>
            <w:r w:rsidR="00D97FEA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sz w:val="24"/>
                <w:szCs w:val="24"/>
              </w:rPr>
              <w:t>прочитанное произведение;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соединять части предложений;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задавать вопросы к тексту сказки; – объяснять главную мысль сказки;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– дополнять отзыв на прочитанное произведение.</w:t>
            </w:r>
          </w:p>
        </w:tc>
      </w:tr>
      <w:tr w:rsidR="00D53B34" w:rsidRPr="008317AB" w:rsidTr="007D5BDA">
        <w:trPr>
          <w:trHeight w:hRule="exact" w:val="1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Определять жанр произведения;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называть героев сказки;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находить в тексте образные сравнения;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отвечать на вопросы по содержанию сказки;</w:t>
            </w:r>
          </w:p>
        </w:tc>
      </w:tr>
      <w:tr w:rsidR="00D53B34" w:rsidRPr="008317AB" w:rsidTr="007D5BDA">
        <w:trPr>
          <w:trHeight w:hRule="exact"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Рябу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Определять количество предметов при счёте;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составлять и решать выражения с ответом 5; – решать задачу на уменьшение числа на несколько единиц;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B34" w:rsidRPr="008317AB" w:rsidTr="007D5BDA">
        <w:trPr>
          <w:trHeight w:hRule="exact" w:val="1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Определять количество предметов при счёте; – образовывать число 8;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составлять и решать выражения с ответом 9; – решать задачу в два действия;</w:t>
            </w:r>
          </w:p>
        </w:tc>
      </w:tr>
      <w:tr w:rsidR="00D53B34" w:rsidRPr="008317AB" w:rsidTr="007D5BDA">
        <w:trPr>
          <w:trHeight w:hRule="exact" w:val="15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жерновцы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spacing w:val="-1"/>
                <w:w w:val="105"/>
                <w:sz w:val="24"/>
                <w:szCs w:val="24"/>
              </w:rPr>
            </w:pPr>
            <w:r w:rsidRPr="008317AB">
              <w:rPr>
                <w:spacing w:val="-1"/>
                <w:w w:val="105"/>
                <w:sz w:val="24"/>
                <w:szCs w:val="24"/>
              </w:rPr>
              <w:t>– Раскладывать число 9 на два слагаемых;</w:t>
            </w:r>
          </w:p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spacing w:val="-1"/>
                <w:w w:val="105"/>
                <w:sz w:val="24"/>
                <w:szCs w:val="24"/>
              </w:rPr>
            </w:pPr>
            <w:r w:rsidRPr="008317AB">
              <w:rPr>
                <w:spacing w:val="-1"/>
                <w:w w:val="105"/>
                <w:sz w:val="24"/>
                <w:szCs w:val="24"/>
              </w:rPr>
              <w:t>– отвечать на вопросы на основе условия задачи; – анализировать данные и отвечать на вопросы; – анализировать данные в таблице и отвечать на вопросы;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– работать в группе</w:t>
            </w:r>
          </w:p>
        </w:tc>
      </w:tr>
      <w:tr w:rsidR="00D53B34" w:rsidRPr="008317AB" w:rsidTr="007D5BDA">
        <w:trPr>
          <w:trHeight w:hRule="exact" w:val="19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Раскладывать число 10 на два слагаемых, когда одно из слагаемых больше другого;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раскладывать число 10 на два слагаемых, когда слагаемые равны;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раскладывать число 10 на три слагаемых; – раскладывать число 10 на три чётных слагаемых.</w:t>
            </w:r>
          </w:p>
        </w:tc>
      </w:tr>
      <w:tr w:rsidR="00D53B34" w:rsidRPr="008317AB" w:rsidTr="007D5BDA">
        <w:trPr>
          <w:trHeight w:hRule="exact"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Преобразовывать текстовую информацию в табличную форму;</w:t>
            </w:r>
          </w:p>
          <w:p w:rsidR="00D53B34" w:rsidRPr="008317AB" w:rsidRDefault="00D53B34" w:rsidP="007E130E">
            <w:pPr>
              <w:pStyle w:val="TableParagraph"/>
              <w:spacing w:before="2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находить недостающие данные при решении задач;</w:t>
            </w:r>
          </w:p>
          <w:p w:rsidR="00D53B34" w:rsidRPr="008317AB" w:rsidRDefault="00D53B34" w:rsidP="007E130E">
            <w:pPr>
              <w:pStyle w:val="TableParagraph"/>
              <w:spacing w:before="2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sz w:val="24"/>
                <w:szCs w:val="24"/>
              </w:rPr>
              <w:t>– складывать одинаковые слагаемые в пределах 10;</w:t>
            </w:r>
          </w:p>
        </w:tc>
      </w:tr>
      <w:tr w:rsidR="00D53B34" w:rsidRPr="008317AB" w:rsidTr="007D5BDA">
        <w:trPr>
          <w:trHeight w:hRule="exact" w:val="1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Раскладывать числа 9, 10, 11 на три слагаемых; – решать задачи на нахождение суммы;</w:t>
            </w:r>
          </w:p>
          <w:p w:rsidR="00D53B34" w:rsidRPr="008317AB" w:rsidRDefault="00D53B34" w:rsidP="007E130E">
            <w:pPr>
              <w:pStyle w:val="TableParagraph"/>
              <w:ind w:left="283" w:right="284" w:firstLine="142"/>
              <w:rPr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</w:tc>
      </w:tr>
      <w:tr w:rsidR="00D53B34" w:rsidRPr="008317AB" w:rsidTr="007D5BDA">
        <w:trPr>
          <w:trHeight w:hRule="exact" w:val="1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старика, старуху, волка и лисичку.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b/>
                <w:sz w:val="24"/>
                <w:szCs w:val="24"/>
              </w:rPr>
              <w:t>Проект «Мои любимые сказки»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spacing w:val="-1"/>
                <w:w w:val="105"/>
                <w:sz w:val="24"/>
                <w:szCs w:val="24"/>
              </w:rPr>
            </w:pPr>
            <w:r w:rsidRPr="008317AB">
              <w:rPr>
                <w:spacing w:val="-1"/>
                <w:w w:val="105"/>
                <w:sz w:val="24"/>
                <w:szCs w:val="24"/>
              </w:rPr>
              <w:t>– Раскладывать число 12 на несколько слагаемых; – решать задачи на нахождение части числа:</w:t>
            </w:r>
          </w:p>
          <w:p w:rsidR="00D53B34" w:rsidRPr="007E130E" w:rsidRDefault="00D53B34" w:rsidP="007E130E">
            <w:pPr>
              <w:pStyle w:val="TableParagraph"/>
              <w:spacing w:before="64"/>
              <w:ind w:left="283" w:right="284" w:firstLine="142"/>
              <w:rPr>
                <w:spacing w:val="-1"/>
                <w:w w:val="105"/>
                <w:sz w:val="24"/>
                <w:szCs w:val="24"/>
              </w:rPr>
            </w:pPr>
            <w:r w:rsidRPr="008317AB">
              <w:rPr>
                <w:spacing w:val="-1"/>
                <w:w w:val="105"/>
                <w:sz w:val="24"/>
                <w:szCs w:val="24"/>
              </w:rPr>
              <w:t>– читать таблицы; заполнять недостающие данные в таблице по самостоятельно выполненным подсчётам;</w:t>
            </w:r>
          </w:p>
        </w:tc>
      </w:tr>
      <w:tr w:rsidR="00D53B34" w:rsidRPr="008317AB" w:rsidTr="007D5BDA">
        <w:trPr>
          <w:trHeight w:hRule="exact" w:val="14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мишкин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Решать задачи на нахождение суммы, на увеличение числа на несколько единиц;</w:t>
            </w:r>
          </w:p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w w:val="105"/>
                <w:sz w:val="24"/>
                <w:szCs w:val="24"/>
              </w:rPr>
            </w:pPr>
            <w:r w:rsidRPr="008317AB">
              <w:rPr>
                <w:w w:val="105"/>
                <w:sz w:val="24"/>
                <w:szCs w:val="24"/>
              </w:rPr>
              <w:t>– читать таблицы, заполнять недостающие данные в таблице по самостоятельно выполненным подсчётам;</w:t>
            </w:r>
          </w:p>
        </w:tc>
      </w:tr>
      <w:tr w:rsidR="00D53B34" w:rsidRPr="008317AB" w:rsidTr="007D5BDA">
        <w:trPr>
          <w:trHeight w:hRule="exact" w:val="1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За покупками.</w:t>
            </w:r>
          </w:p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b/>
                <w:sz w:val="24"/>
                <w:szCs w:val="24"/>
              </w:rPr>
              <w:t>Проект «Что такое деньги и как ими распорядиться»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над понятиями: цена, товар, спрос; – анализировать информацию и объяснять, как формируется стоимость товара, почему один и</w:t>
            </w:r>
            <w:r w:rsidR="00E11A3B" w:rsidRPr="008317AB">
              <w:rPr>
                <w:rFonts w:ascii="Times New Roman" w:hAnsi="Times New Roman"/>
                <w:w w:val="105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тот же товар может быть дешевле или дороже; – рассуждать об умении экономно тратить деньги.</w:t>
            </w:r>
          </w:p>
        </w:tc>
      </w:tr>
      <w:tr w:rsidR="00D53B34" w:rsidRPr="008317AB" w:rsidTr="007D5BDA">
        <w:trPr>
          <w:trHeight w:hRule="exact" w:val="1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над понятиями: товар и услуга;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определять необходимые продукты и их цены; – строить речевое высказывание в соответствии с поставленной задачей;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работать в группе.</w:t>
            </w:r>
          </w:p>
        </w:tc>
      </w:tr>
      <w:tr w:rsidR="00D53B34" w:rsidRPr="008317AB" w:rsidTr="007D5BDA">
        <w:trPr>
          <w:trHeight w:hRule="exact" w:val="9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Наблюдать над различием цены и стоимости; – определять, какой товар можно купить на имеющиеся деньги;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определять стоимость покупки;</w:t>
            </w:r>
          </w:p>
        </w:tc>
      </w:tr>
      <w:tr w:rsidR="00D53B34" w:rsidRPr="008317AB" w:rsidTr="007D5BDA">
        <w:trPr>
          <w:trHeight w:hRule="exact" w:val="1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Наблюдать над понятиями: карманные деньги, необходимая покупка, желаемая покупка;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выбирать подарки для друзей на основе предложенных цен;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анализировать информацию и делать соответствующие выводы;</w:t>
            </w:r>
          </w:p>
        </w:tc>
      </w:tr>
      <w:tr w:rsidR="00D53B34" w:rsidRPr="008317AB" w:rsidTr="007D5BDA">
        <w:trPr>
          <w:trHeight w:hRule="exact" w:val="1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Наблюдать над понятием «реклама»;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строить речевое высказывание в соответствии с поставленной задачей;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анализировать представленную информацию и выбирать надпись для магазина;</w:t>
            </w:r>
          </w:p>
        </w:tc>
      </w:tr>
      <w:tr w:rsidR="00D53B34" w:rsidRPr="008317AB" w:rsidTr="007D5BDA">
        <w:trPr>
          <w:trHeight w:hRule="exact" w:val="15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Лесной банк.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над понятием «банк»;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 значение понятий на доступном для первоклассника уровне;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анализировать информацию, представленную в</w:t>
            </w:r>
            <w:r w:rsidR="00E11A3B" w:rsidRPr="008317AB">
              <w:rPr>
                <w:rFonts w:ascii="Times New Roman" w:hAnsi="Times New Roman"/>
                <w:w w:val="105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текстовом виде, и на её основе делать соответствующие выводы:</w:t>
            </w:r>
          </w:p>
        </w:tc>
      </w:tr>
      <w:tr w:rsidR="00D53B34" w:rsidRPr="008317AB" w:rsidTr="007D5BDA">
        <w:trPr>
          <w:trHeight w:hRule="exact" w:val="1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Наблюдать над понятием «сделка»;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что такое доход, затраты и как получают прибыль;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понимать, почему оптом можно купить дешевле;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выбирать товары для покупки на определенную сумму;</w:t>
            </w:r>
          </w:p>
        </w:tc>
      </w:tr>
      <w:tr w:rsidR="00D53B34" w:rsidRPr="008317AB" w:rsidTr="007D5BDA">
        <w:trPr>
          <w:trHeight w:hRule="exact" w:val="9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Различать платную и бесплатную услугу; наблюдать над понятием «равноценный обмен»; – объяснять, что такое бартер;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формулировать правила обмена;</w:t>
            </w:r>
          </w:p>
        </w:tc>
      </w:tr>
      <w:tr w:rsidR="00D53B34" w:rsidRPr="008317AB" w:rsidTr="007D5BDA">
        <w:trPr>
          <w:trHeight w:hRule="exact" w:val="1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Иванушка хотел попить водицы.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над свойством воды – прозрачность; – определять с помощью вкусовых анализаторов, в каком стакане вода смешана с сахаром;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определять, как уровень воды в стакане влияет на высоту звука;</w:t>
            </w:r>
          </w:p>
        </w:tc>
      </w:tr>
      <w:tr w:rsidR="00D53B34" w:rsidRPr="008317AB" w:rsidTr="007D5BDA">
        <w:trPr>
          <w:trHeight w:hRule="exact" w:val="1424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TableParagraph"/>
              <w:spacing w:before="64"/>
              <w:ind w:left="283" w:right="284" w:firstLine="142"/>
              <w:rPr>
                <w:spacing w:val="-1"/>
                <w:w w:val="105"/>
                <w:sz w:val="24"/>
                <w:szCs w:val="24"/>
              </w:rPr>
            </w:pPr>
            <w:r w:rsidRPr="008317AB">
              <w:rPr>
                <w:spacing w:val="-1"/>
                <w:w w:val="105"/>
                <w:sz w:val="24"/>
                <w:szCs w:val="24"/>
              </w:rPr>
              <w:t>– Доказывать, что внутри шарика находится воздух, который легче воды;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– показывать, что шарик можно наполнять водой; – объяснять, как можно надуть шарик с помощью лимонного сока и соды;</w:t>
            </w:r>
          </w:p>
        </w:tc>
      </w:tr>
      <w:tr w:rsidR="00D53B34" w:rsidRPr="008317AB" w:rsidTr="007D5BDA">
        <w:trPr>
          <w:trHeight w:hRule="exact" w:val="12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Описывать и характеризовать овощи-корнеплоды, называть их существенные признаки, описывать особенности внешнего вида; – осуществлять поиск необходимой информации из рассказа учителя, из собственного жизненного опыта;</w:t>
            </w:r>
          </w:p>
        </w:tc>
      </w:tr>
      <w:tr w:rsidR="00D53B34" w:rsidRPr="008317AB" w:rsidTr="007D5BDA">
        <w:trPr>
          <w:trHeight w:hRule="exact" w:val="10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Определять плавучесть металлических предметов;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что плавучесть предметов зависит от формы;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понимать, что внутри плавучих предметов находится воздух;</w:t>
            </w:r>
          </w:p>
        </w:tc>
      </w:tr>
      <w:tr w:rsidR="00D53B34" w:rsidRPr="008317AB" w:rsidTr="007D5BDA">
        <w:trPr>
          <w:trHeight w:hRule="exact" w:val="11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что такое снег и лёд;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почему в морозный день снег под ногами скрипит;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за переходом воды из одного состояния в другое;</w:t>
            </w:r>
          </w:p>
        </w:tc>
      </w:tr>
      <w:tr w:rsidR="00D53B34" w:rsidRPr="008317AB" w:rsidTr="007D5BDA">
        <w:trPr>
          <w:trHeight w:hRule="exact" w:val="1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7E130E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почему лопается воздушный шарик при воздействии на него сока из цедры апельсина; – объяснять, почему не тонет кожура апельсина;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как узнать количество долек в неочищенном апельсине;</w:t>
            </w:r>
          </w:p>
        </w:tc>
      </w:tr>
      <w:tr w:rsidR="00D53B34" w:rsidRPr="008317AB" w:rsidTr="007D5BDA">
        <w:trPr>
          <w:trHeight w:hRule="exact" w:val="16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3</w:t>
            </w:r>
            <w:r w:rsidR="00236690" w:rsidRPr="008317AB">
              <w:rPr>
                <w:rFonts w:ascii="Times New Roman" w:hAnsi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7E130E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Крошка енот и</w:t>
            </w:r>
            <w:proofErr w:type="gramStart"/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317AB">
              <w:rPr>
                <w:rFonts w:ascii="Times New Roman" w:hAnsi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Объяснять, когда можно увидеть своё отражение в воде;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определять, в каких предметах можно увидеть свое отражение,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над различием отражений в плоских, выпуклых и вогнутых металлических предметах; – наблюдать многократность отражений;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</w:tc>
      </w:tr>
      <w:tr w:rsidR="00D53B34" w:rsidRPr="008317AB" w:rsidTr="007D5BDA">
        <w:trPr>
          <w:trHeight w:hRule="exact"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3</w:t>
            </w:r>
            <w:r w:rsidR="00236690" w:rsidRPr="008317AB">
              <w:rPr>
                <w:rFonts w:ascii="Times New Roman" w:hAnsi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7E130E" w:rsidRDefault="00D53B34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Иванова соль.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Наблюдать свойства изучаемых объектов: сравнивать свойства соли и песка;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составлять связное речевое высказывание в соответствии с поставленной учебной задачей;</w:t>
            </w:r>
          </w:p>
        </w:tc>
      </w:tr>
      <w:tr w:rsidR="00D53B34" w:rsidRPr="008317AB" w:rsidTr="007D5BDA">
        <w:trPr>
          <w:trHeight w:hRule="exact" w:val="10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D5BDA">
            <w:pPr>
              <w:pStyle w:val="ae"/>
              <w:ind w:right="-143"/>
              <w:jc w:val="both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3</w:t>
            </w:r>
            <w:r w:rsidR="00236690" w:rsidRPr="008317AB">
              <w:rPr>
                <w:rFonts w:ascii="Times New Roman" w:hAnsi="Times New Roman"/>
                <w:w w:val="97"/>
                <w:sz w:val="24"/>
                <w:szCs w:val="24"/>
              </w:rPr>
              <w:t>3</w:t>
            </w:r>
            <w:r w:rsidRPr="008317AB">
              <w:rPr>
                <w:rFonts w:ascii="Times New Roman" w:hAnsi="Times New Roman"/>
                <w:w w:val="97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right="-143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Яблоко.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443CB" w:rsidRDefault="00D53B34" w:rsidP="0084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CB">
              <w:rPr>
                <w:rFonts w:ascii="Times New Roman" w:hAnsi="Times New Roman" w:cs="Times New Roman"/>
                <w:w w:val="98"/>
                <w:sz w:val="24"/>
                <w:szCs w:val="24"/>
              </w:rPr>
              <w:t>Устный опрос;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Доказывать, как с помощью яблочного сока можно рисовать;</w:t>
            </w:r>
          </w:p>
          <w:p w:rsidR="00D53B34" w:rsidRPr="008317AB" w:rsidRDefault="00D53B34" w:rsidP="007E130E">
            <w:pPr>
              <w:pStyle w:val="ae"/>
              <w:ind w:left="283" w:right="284" w:firstLine="14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w w:val="105"/>
                <w:sz w:val="24"/>
                <w:szCs w:val="24"/>
              </w:rPr>
              <w:t>– доказывать, что существует сила притяжения; – пользуясь информацией из текста, дополнять предложения;</w:t>
            </w:r>
          </w:p>
        </w:tc>
      </w:tr>
    </w:tbl>
    <w:p w:rsidR="007E130E" w:rsidRDefault="007E130E" w:rsidP="007E130E">
      <w:pPr>
        <w:autoSpaceDE w:val="0"/>
        <w:autoSpaceDN w:val="0"/>
        <w:spacing w:after="32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D5BDA" w:rsidRDefault="007D5BDA" w:rsidP="007E130E">
      <w:pPr>
        <w:autoSpaceDE w:val="0"/>
        <w:autoSpaceDN w:val="0"/>
        <w:spacing w:after="32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4C2F" w:rsidRPr="008317AB" w:rsidRDefault="00236690" w:rsidP="007E130E">
      <w:pPr>
        <w:autoSpaceDE w:val="0"/>
        <w:autoSpaceDN w:val="0"/>
        <w:spacing w:after="32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</w:t>
      </w:r>
      <w:r w:rsidR="00A700D8" w:rsidRPr="008317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ПЛАНИРОВАНИЕ</w:t>
      </w:r>
    </w:p>
    <w:tbl>
      <w:tblPr>
        <w:tblW w:w="1445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7938"/>
        <w:gridCol w:w="1843"/>
        <w:gridCol w:w="4111"/>
      </w:tblGrid>
      <w:tr w:rsidR="00236690" w:rsidRPr="008317AB" w:rsidTr="007D5BDA">
        <w:trPr>
          <w:trHeight w:val="9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5BDA" w:rsidRDefault="007D5BDA" w:rsidP="007D5BDA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36690" w:rsidRPr="008317AB" w:rsidRDefault="00236690" w:rsidP="007D5BDA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17A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317A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6690" w:rsidRPr="008317AB" w:rsidRDefault="00B60EA7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6690" w:rsidRPr="008317AB" w:rsidRDefault="00B60EA7" w:rsidP="007E130E">
            <w:pPr>
              <w:pStyle w:val="ae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236690" w:rsidRPr="008317AB" w:rsidTr="007D5BDA">
        <w:trPr>
          <w:trHeight w:hRule="exact" w:val="2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5"/>
        </w:trPr>
        <w:tc>
          <w:tcPr>
            <w:tcW w:w="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Живые грибы.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Урок дружбы.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5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Русская народная сказка. Как лиса училась летать.</w:t>
            </w:r>
            <w:r w:rsidR="007E13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b/>
                <w:sz w:val="24"/>
                <w:szCs w:val="24"/>
              </w:rPr>
              <w:t>Проект «Мои любимые сказки»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34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рябу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жерновцы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3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мишкин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За покупками.</w:t>
            </w:r>
            <w:r w:rsidR="00E11A3B" w:rsidRPr="00831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7AB">
              <w:rPr>
                <w:rFonts w:ascii="Times New Roman" w:hAnsi="Times New Roman"/>
                <w:b/>
                <w:sz w:val="24"/>
                <w:szCs w:val="24"/>
              </w:rPr>
              <w:t>Проект «Что такое деньги и как ими распорядиться»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Лесной банк.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Иванушка хотел попить водицы.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7E130E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7E130E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Крошка енот и</w:t>
            </w:r>
            <w:proofErr w:type="gramStart"/>
            <w:r w:rsidRPr="008317AB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317AB">
              <w:rPr>
                <w:rFonts w:ascii="Times New Roman" w:hAnsi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7E130E" w:rsidRDefault="00236690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Иванова соль.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90" w:rsidRPr="008317AB" w:rsidTr="007D5BDA">
        <w:trPr>
          <w:trHeight w:hRule="exact" w:val="2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567" w:right="-143" w:hanging="426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6690" w:rsidRPr="008317AB" w:rsidRDefault="00236690" w:rsidP="007D5BDA">
            <w:pPr>
              <w:pStyle w:val="ae"/>
              <w:ind w:left="284" w:right="-143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8317AB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8317AB">
              <w:rPr>
                <w:rFonts w:ascii="Times New Roman" w:hAnsi="Times New Roman"/>
                <w:sz w:val="24"/>
                <w:szCs w:val="24"/>
              </w:rPr>
              <w:t>. Яблоко.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B60EA7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 w:rsidRPr="008317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90" w:rsidRPr="008317AB" w:rsidRDefault="00236690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5BDA" w:rsidRPr="008317AB" w:rsidTr="00895F7E">
        <w:trPr>
          <w:trHeight w:hRule="exact" w:val="267"/>
        </w:trPr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D5BDA" w:rsidRPr="008317AB" w:rsidRDefault="007D5BDA" w:rsidP="007D5BDA">
            <w:pPr>
              <w:pStyle w:val="ae"/>
              <w:ind w:left="284" w:right="-143"/>
              <w:rPr>
                <w:rFonts w:ascii="Times New Roman" w:hAnsi="Times New Roman"/>
                <w:sz w:val="24"/>
                <w:szCs w:val="24"/>
              </w:rPr>
            </w:pPr>
            <w:r w:rsidRPr="007D3A37">
              <w:rPr>
                <w:rFonts w:ascii="Times New Roman" w:eastAsiaTheme="minorEastAsia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DA" w:rsidRPr="008317AB" w:rsidRDefault="007D5BDA" w:rsidP="008317AB">
            <w:pPr>
              <w:pStyle w:val="ae"/>
              <w:ind w:left="567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A700D8" w:rsidRPr="008317AB" w:rsidRDefault="00A700D8" w:rsidP="008317AB">
      <w:pPr>
        <w:pStyle w:val="ae"/>
        <w:ind w:left="567" w:right="-143"/>
        <w:rPr>
          <w:rFonts w:ascii="Times New Roman" w:hAnsi="Times New Roman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E48" w:rsidRPr="008317AB" w:rsidRDefault="00432E48" w:rsidP="008317AB">
      <w:pPr>
        <w:autoSpaceDE w:val="0"/>
        <w:autoSpaceDN w:val="0"/>
        <w:spacing w:after="0" w:line="240" w:lineRule="auto"/>
        <w:ind w:left="567" w:right="-1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700D8" w:rsidRPr="008317AB" w:rsidRDefault="00A700D8" w:rsidP="008443CB">
      <w:pPr>
        <w:autoSpaceDE w:val="0"/>
        <w:autoSpaceDN w:val="0"/>
        <w:spacing w:after="32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sectPr w:rsidR="00A700D8" w:rsidRPr="008317AB" w:rsidSect="008443CB">
      <w:pgSz w:w="16838" w:h="11906" w:orient="landscape"/>
      <w:pgMar w:top="1276" w:right="851" w:bottom="991" w:left="851" w:header="708" w:footer="10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39B" w:rsidRDefault="0069639B" w:rsidP="00462DA2">
      <w:pPr>
        <w:spacing w:after="0" w:line="240" w:lineRule="auto"/>
      </w:pPr>
      <w:r>
        <w:separator/>
      </w:r>
    </w:p>
  </w:endnote>
  <w:endnote w:type="continuationSeparator" w:id="0">
    <w:p w:rsidR="0069639B" w:rsidRDefault="0069639B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99326"/>
      <w:docPartObj>
        <w:docPartGallery w:val="Page Numbers (Bottom of Page)"/>
        <w:docPartUnique/>
      </w:docPartObj>
    </w:sdtPr>
    <w:sdtEndPr/>
    <w:sdtContent>
      <w:p w:rsidR="007D5BDA" w:rsidRDefault="007D5B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69A">
          <w:rPr>
            <w:noProof/>
          </w:rPr>
          <w:t>3</w:t>
        </w:r>
        <w:r>
          <w:fldChar w:fldCharType="end"/>
        </w:r>
      </w:p>
    </w:sdtContent>
  </w:sdt>
  <w:p w:rsidR="000B6CE2" w:rsidRDefault="000B6CE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892103"/>
      <w:docPartObj>
        <w:docPartGallery w:val="Page Numbers (Bottom of Page)"/>
        <w:docPartUnique/>
      </w:docPartObj>
    </w:sdtPr>
    <w:sdtEndPr/>
    <w:sdtContent>
      <w:p w:rsidR="008443CB" w:rsidRDefault="008443C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69A">
          <w:rPr>
            <w:noProof/>
          </w:rPr>
          <w:t>2</w:t>
        </w:r>
        <w:r>
          <w:fldChar w:fldCharType="end"/>
        </w:r>
      </w:p>
    </w:sdtContent>
  </w:sdt>
  <w:p w:rsidR="008443CB" w:rsidRDefault="008443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39B" w:rsidRDefault="0069639B" w:rsidP="00462DA2">
      <w:pPr>
        <w:spacing w:after="0" w:line="240" w:lineRule="auto"/>
      </w:pPr>
      <w:r>
        <w:separator/>
      </w:r>
    </w:p>
  </w:footnote>
  <w:footnote w:type="continuationSeparator" w:id="0">
    <w:p w:rsidR="0069639B" w:rsidRDefault="0069639B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547852"/>
    <w:multiLevelType w:val="hybridMultilevel"/>
    <w:tmpl w:val="76FC0C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5902EA"/>
    <w:multiLevelType w:val="hybridMultilevel"/>
    <w:tmpl w:val="FE302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2"/>
  </w:num>
  <w:num w:numId="5">
    <w:abstractNumId w:val="14"/>
  </w:num>
  <w:num w:numId="6">
    <w:abstractNumId w:val="10"/>
  </w:num>
  <w:num w:numId="7">
    <w:abstractNumId w:val="15"/>
  </w:num>
  <w:num w:numId="8">
    <w:abstractNumId w:val="17"/>
  </w:num>
  <w:num w:numId="9">
    <w:abstractNumId w:val="11"/>
  </w:num>
  <w:num w:numId="10">
    <w:abstractNumId w:val="8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C02"/>
    <w:rsid w:val="00003467"/>
    <w:rsid w:val="00052372"/>
    <w:rsid w:val="000709DD"/>
    <w:rsid w:val="00090470"/>
    <w:rsid w:val="000A3D2E"/>
    <w:rsid w:val="000A4C2F"/>
    <w:rsid w:val="000B6CE2"/>
    <w:rsid w:val="000D3998"/>
    <w:rsid w:val="000F0040"/>
    <w:rsid w:val="00164A57"/>
    <w:rsid w:val="001E36C8"/>
    <w:rsid w:val="00227100"/>
    <w:rsid w:val="00236690"/>
    <w:rsid w:val="00273181"/>
    <w:rsid w:val="00317981"/>
    <w:rsid w:val="00321CEF"/>
    <w:rsid w:val="003805B3"/>
    <w:rsid w:val="00393ECB"/>
    <w:rsid w:val="0039635F"/>
    <w:rsid w:val="003E4A56"/>
    <w:rsid w:val="003E78CA"/>
    <w:rsid w:val="003F2817"/>
    <w:rsid w:val="00432E48"/>
    <w:rsid w:val="004426DD"/>
    <w:rsid w:val="00454A12"/>
    <w:rsid w:val="00455A6D"/>
    <w:rsid w:val="00462DA2"/>
    <w:rsid w:val="00474595"/>
    <w:rsid w:val="00476431"/>
    <w:rsid w:val="004C5825"/>
    <w:rsid w:val="004D60D8"/>
    <w:rsid w:val="005072DA"/>
    <w:rsid w:val="005204F8"/>
    <w:rsid w:val="005234BF"/>
    <w:rsid w:val="005324B8"/>
    <w:rsid w:val="005668D3"/>
    <w:rsid w:val="005A4A6B"/>
    <w:rsid w:val="005C5ECF"/>
    <w:rsid w:val="005D015D"/>
    <w:rsid w:val="005E0753"/>
    <w:rsid w:val="005F70D7"/>
    <w:rsid w:val="00612843"/>
    <w:rsid w:val="0064462E"/>
    <w:rsid w:val="006466F8"/>
    <w:rsid w:val="006723BB"/>
    <w:rsid w:val="00672C02"/>
    <w:rsid w:val="00691876"/>
    <w:rsid w:val="0069639B"/>
    <w:rsid w:val="006A1073"/>
    <w:rsid w:val="006C48C5"/>
    <w:rsid w:val="006D5250"/>
    <w:rsid w:val="006D784B"/>
    <w:rsid w:val="00712D23"/>
    <w:rsid w:val="00745754"/>
    <w:rsid w:val="00770A12"/>
    <w:rsid w:val="00776F60"/>
    <w:rsid w:val="00785AA7"/>
    <w:rsid w:val="007A5871"/>
    <w:rsid w:val="007A7EB0"/>
    <w:rsid w:val="007D5BDA"/>
    <w:rsid w:val="007E130E"/>
    <w:rsid w:val="007E2D1E"/>
    <w:rsid w:val="00803977"/>
    <w:rsid w:val="00807516"/>
    <w:rsid w:val="00825F7F"/>
    <w:rsid w:val="008317AB"/>
    <w:rsid w:val="008365E8"/>
    <w:rsid w:val="008443CB"/>
    <w:rsid w:val="00855F77"/>
    <w:rsid w:val="00876B0D"/>
    <w:rsid w:val="00917113"/>
    <w:rsid w:val="00924B81"/>
    <w:rsid w:val="00963622"/>
    <w:rsid w:val="00A3069A"/>
    <w:rsid w:val="00A649F6"/>
    <w:rsid w:val="00A67385"/>
    <w:rsid w:val="00A700D8"/>
    <w:rsid w:val="00A946CB"/>
    <w:rsid w:val="00AF2FE6"/>
    <w:rsid w:val="00B32118"/>
    <w:rsid w:val="00B35EE1"/>
    <w:rsid w:val="00B46960"/>
    <w:rsid w:val="00B5478A"/>
    <w:rsid w:val="00B60EA7"/>
    <w:rsid w:val="00B82E52"/>
    <w:rsid w:val="00B84320"/>
    <w:rsid w:val="00B95C7D"/>
    <w:rsid w:val="00BE3B16"/>
    <w:rsid w:val="00BE646C"/>
    <w:rsid w:val="00C0152F"/>
    <w:rsid w:val="00C168F1"/>
    <w:rsid w:val="00C21284"/>
    <w:rsid w:val="00C65A16"/>
    <w:rsid w:val="00C70208"/>
    <w:rsid w:val="00CA0294"/>
    <w:rsid w:val="00CC0328"/>
    <w:rsid w:val="00CC5348"/>
    <w:rsid w:val="00CC5791"/>
    <w:rsid w:val="00CF0B04"/>
    <w:rsid w:val="00D1141E"/>
    <w:rsid w:val="00D42B6C"/>
    <w:rsid w:val="00D53B34"/>
    <w:rsid w:val="00D70AC2"/>
    <w:rsid w:val="00D830A1"/>
    <w:rsid w:val="00D97FEA"/>
    <w:rsid w:val="00DC4A08"/>
    <w:rsid w:val="00DF11EE"/>
    <w:rsid w:val="00E10858"/>
    <w:rsid w:val="00E11A3B"/>
    <w:rsid w:val="00E51113"/>
    <w:rsid w:val="00E52B4F"/>
    <w:rsid w:val="00E827F9"/>
    <w:rsid w:val="00EB17D1"/>
    <w:rsid w:val="00ED311C"/>
    <w:rsid w:val="00F145BD"/>
    <w:rsid w:val="00F60E67"/>
    <w:rsid w:val="00F76AC4"/>
    <w:rsid w:val="00F92D38"/>
    <w:rsid w:val="00F97601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E36C8"/>
  </w:style>
  <w:style w:type="paragraph" w:styleId="1">
    <w:name w:val="heading 1"/>
    <w:basedOn w:val="a1"/>
    <w:next w:val="a1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D60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D60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D60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D60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D60D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D60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D60D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1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1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62DA2"/>
  </w:style>
  <w:style w:type="paragraph" w:styleId="a7">
    <w:name w:val="footer"/>
    <w:basedOn w:val="a1"/>
    <w:link w:val="a8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62DA2"/>
  </w:style>
  <w:style w:type="character" w:styleId="a9">
    <w:name w:val="Emphasis"/>
    <w:basedOn w:val="a2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2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1"/>
    <w:link w:val="ab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c">
    <w:name w:val="List Paragraph"/>
    <w:basedOn w:val="a1"/>
    <w:uiPriority w:val="34"/>
    <w:qFormat/>
    <w:rsid w:val="000A4C2F"/>
    <w:pPr>
      <w:ind w:left="720"/>
      <w:contextualSpacing/>
    </w:pPr>
  </w:style>
  <w:style w:type="table" w:styleId="ad">
    <w:name w:val="Table Grid"/>
    <w:basedOn w:val="a3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5324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2">
    <w:name w:val="Заголовок 3 Знак"/>
    <w:basedOn w:val="a2"/>
    <w:link w:val="31"/>
    <w:uiPriority w:val="9"/>
    <w:rsid w:val="004D60D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D60D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D60D8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D60D8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D60D8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">
    <w:name w:val="Title"/>
    <w:basedOn w:val="a1"/>
    <w:next w:val="a1"/>
    <w:link w:val="af0"/>
    <w:uiPriority w:val="10"/>
    <w:qFormat/>
    <w:rsid w:val="004D60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2"/>
    <w:link w:val="af"/>
    <w:uiPriority w:val="10"/>
    <w:rsid w:val="004D6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1">
    <w:name w:val="Subtitle"/>
    <w:basedOn w:val="a1"/>
    <w:next w:val="a1"/>
    <w:link w:val="af2"/>
    <w:uiPriority w:val="11"/>
    <w:qFormat/>
    <w:rsid w:val="004D60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2"/>
    <w:link w:val="af1"/>
    <w:uiPriority w:val="11"/>
    <w:rsid w:val="004D6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Body Text"/>
    <w:basedOn w:val="a1"/>
    <w:link w:val="af4"/>
    <w:uiPriority w:val="99"/>
    <w:unhideWhenUsed/>
    <w:rsid w:val="004D60D8"/>
    <w:pPr>
      <w:spacing w:after="120"/>
    </w:pPr>
    <w:rPr>
      <w:lang w:val="en-US"/>
    </w:rPr>
  </w:style>
  <w:style w:type="character" w:customStyle="1" w:styleId="af4">
    <w:name w:val="Основной текст Знак"/>
    <w:basedOn w:val="a2"/>
    <w:link w:val="af3"/>
    <w:uiPriority w:val="99"/>
    <w:rsid w:val="004D60D8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D60D8"/>
    <w:pPr>
      <w:spacing w:after="120" w:line="480" w:lineRule="auto"/>
    </w:pPr>
    <w:rPr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4D60D8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D60D8"/>
    <w:pPr>
      <w:spacing w:after="120"/>
    </w:pPr>
    <w:rPr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4D60D8"/>
    <w:rPr>
      <w:rFonts w:eastAsiaTheme="minorEastAsia"/>
      <w:sz w:val="16"/>
      <w:szCs w:val="16"/>
      <w:lang w:val="en-US"/>
    </w:rPr>
  </w:style>
  <w:style w:type="paragraph" w:styleId="af5">
    <w:name w:val="List"/>
    <w:basedOn w:val="a1"/>
    <w:uiPriority w:val="99"/>
    <w:unhideWhenUsed/>
    <w:rsid w:val="004D60D8"/>
    <w:pPr>
      <w:ind w:left="360" w:hanging="360"/>
      <w:contextualSpacing/>
    </w:pPr>
    <w:rPr>
      <w:lang w:val="en-US"/>
    </w:rPr>
  </w:style>
  <w:style w:type="paragraph" w:styleId="25">
    <w:name w:val="List 2"/>
    <w:basedOn w:val="a1"/>
    <w:uiPriority w:val="99"/>
    <w:unhideWhenUsed/>
    <w:rsid w:val="004D60D8"/>
    <w:pPr>
      <w:ind w:left="720" w:hanging="360"/>
      <w:contextualSpacing/>
    </w:pPr>
    <w:rPr>
      <w:lang w:val="en-US"/>
    </w:rPr>
  </w:style>
  <w:style w:type="paragraph" w:styleId="35">
    <w:name w:val="List 3"/>
    <w:basedOn w:val="a1"/>
    <w:uiPriority w:val="99"/>
    <w:unhideWhenUsed/>
    <w:rsid w:val="004D60D8"/>
    <w:pPr>
      <w:ind w:left="1080" w:hanging="360"/>
      <w:contextualSpacing/>
    </w:pPr>
    <w:rPr>
      <w:lang w:val="en-US"/>
    </w:rPr>
  </w:style>
  <w:style w:type="paragraph" w:styleId="a0">
    <w:name w:val="List Bullet"/>
    <w:basedOn w:val="a1"/>
    <w:uiPriority w:val="99"/>
    <w:unhideWhenUsed/>
    <w:rsid w:val="004D60D8"/>
    <w:pPr>
      <w:numPr>
        <w:numId w:val="10"/>
      </w:numPr>
      <w:contextualSpacing/>
    </w:pPr>
    <w:rPr>
      <w:lang w:val="en-US"/>
    </w:rPr>
  </w:style>
  <w:style w:type="paragraph" w:styleId="20">
    <w:name w:val="List Bullet 2"/>
    <w:basedOn w:val="a1"/>
    <w:uiPriority w:val="99"/>
    <w:unhideWhenUsed/>
    <w:rsid w:val="004D60D8"/>
    <w:pPr>
      <w:numPr>
        <w:numId w:val="11"/>
      </w:numPr>
      <w:contextualSpacing/>
    </w:pPr>
    <w:rPr>
      <w:lang w:val="en-US"/>
    </w:rPr>
  </w:style>
  <w:style w:type="paragraph" w:styleId="30">
    <w:name w:val="List Bullet 3"/>
    <w:basedOn w:val="a1"/>
    <w:uiPriority w:val="99"/>
    <w:unhideWhenUsed/>
    <w:rsid w:val="004D60D8"/>
    <w:pPr>
      <w:numPr>
        <w:numId w:val="12"/>
      </w:numPr>
      <w:contextualSpacing/>
    </w:pPr>
    <w:rPr>
      <w:lang w:val="en-US"/>
    </w:rPr>
  </w:style>
  <w:style w:type="paragraph" w:styleId="a">
    <w:name w:val="List Number"/>
    <w:basedOn w:val="a1"/>
    <w:uiPriority w:val="99"/>
    <w:unhideWhenUsed/>
    <w:rsid w:val="004D60D8"/>
    <w:pPr>
      <w:numPr>
        <w:numId w:val="14"/>
      </w:numPr>
      <w:contextualSpacing/>
    </w:pPr>
    <w:rPr>
      <w:lang w:val="en-US"/>
    </w:rPr>
  </w:style>
  <w:style w:type="paragraph" w:styleId="2">
    <w:name w:val="List Number 2"/>
    <w:basedOn w:val="a1"/>
    <w:uiPriority w:val="99"/>
    <w:unhideWhenUsed/>
    <w:rsid w:val="004D60D8"/>
    <w:pPr>
      <w:numPr>
        <w:numId w:val="15"/>
      </w:numPr>
      <w:contextualSpacing/>
    </w:pPr>
    <w:rPr>
      <w:lang w:val="en-US"/>
    </w:rPr>
  </w:style>
  <w:style w:type="paragraph" w:styleId="3">
    <w:name w:val="List Number 3"/>
    <w:basedOn w:val="a1"/>
    <w:uiPriority w:val="99"/>
    <w:unhideWhenUsed/>
    <w:rsid w:val="004D60D8"/>
    <w:pPr>
      <w:numPr>
        <w:numId w:val="16"/>
      </w:numPr>
      <w:contextualSpacing/>
    </w:pPr>
    <w:rPr>
      <w:lang w:val="en-US"/>
    </w:rPr>
  </w:style>
  <w:style w:type="paragraph" w:styleId="af6">
    <w:name w:val="List Continue"/>
    <w:basedOn w:val="a1"/>
    <w:uiPriority w:val="99"/>
    <w:unhideWhenUsed/>
    <w:rsid w:val="004D60D8"/>
    <w:pPr>
      <w:spacing w:after="120"/>
      <w:ind w:left="360"/>
      <w:contextualSpacing/>
    </w:pPr>
    <w:rPr>
      <w:lang w:val="en-US"/>
    </w:rPr>
  </w:style>
  <w:style w:type="paragraph" w:styleId="26">
    <w:name w:val="List Continue 2"/>
    <w:basedOn w:val="a1"/>
    <w:uiPriority w:val="99"/>
    <w:unhideWhenUsed/>
    <w:rsid w:val="004D60D8"/>
    <w:pPr>
      <w:spacing w:after="120"/>
      <w:ind w:left="720"/>
      <w:contextualSpacing/>
    </w:pPr>
    <w:rPr>
      <w:lang w:val="en-US"/>
    </w:rPr>
  </w:style>
  <w:style w:type="paragraph" w:styleId="36">
    <w:name w:val="List Continue 3"/>
    <w:basedOn w:val="a1"/>
    <w:uiPriority w:val="99"/>
    <w:unhideWhenUsed/>
    <w:rsid w:val="004D60D8"/>
    <w:pPr>
      <w:spacing w:after="120"/>
      <w:ind w:left="1080"/>
      <w:contextualSpacing/>
    </w:pPr>
    <w:rPr>
      <w:lang w:val="en-US"/>
    </w:rPr>
  </w:style>
  <w:style w:type="paragraph" w:styleId="af7">
    <w:name w:val="macro"/>
    <w:link w:val="af8"/>
    <w:uiPriority w:val="99"/>
    <w:unhideWhenUsed/>
    <w:rsid w:val="004D60D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en-US"/>
    </w:rPr>
  </w:style>
  <w:style w:type="character" w:customStyle="1" w:styleId="af8">
    <w:name w:val="Текст макроса Знак"/>
    <w:basedOn w:val="a2"/>
    <w:link w:val="af7"/>
    <w:uiPriority w:val="99"/>
    <w:rsid w:val="004D60D8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D60D8"/>
    <w:rPr>
      <w:i/>
      <w:iCs/>
      <w:color w:val="000000" w:themeColor="text1"/>
      <w:lang w:val="en-US"/>
    </w:rPr>
  </w:style>
  <w:style w:type="character" w:customStyle="1" w:styleId="28">
    <w:name w:val="Цитата 2 Знак"/>
    <w:basedOn w:val="a2"/>
    <w:link w:val="27"/>
    <w:uiPriority w:val="29"/>
    <w:rsid w:val="004D60D8"/>
    <w:rPr>
      <w:rFonts w:eastAsiaTheme="minorEastAsia"/>
      <w:i/>
      <w:iCs/>
      <w:color w:val="000000" w:themeColor="text1"/>
      <w:lang w:val="en-US"/>
    </w:rPr>
  </w:style>
  <w:style w:type="paragraph" w:styleId="af9">
    <w:name w:val="caption"/>
    <w:basedOn w:val="a1"/>
    <w:next w:val="a1"/>
    <w:uiPriority w:val="35"/>
    <w:semiHidden/>
    <w:unhideWhenUsed/>
    <w:qFormat/>
    <w:rsid w:val="004D60D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styleId="afa">
    <w:name w:val="Strong"/>
    <w:basedOn w:val="a2"/>
    <w:uiPriority w:val="22"/>
    <w:qFormat/>
    <w:rsid w:val="004D60D8"/>
    <w:rPr>
      <w:b/>
      <w:bCs/>
    </w:rPr>
  </w:style>
  <w:style w:type="paragraph" w:styleId="afb">
    <w:name w:val="Intense Quote"/>
    <w:basedOn w:val="a1"/>
    <w:next w:val="a1"/>
    <w:link w:val="afc"/>
    <w:uiPriority w:val="30"/>
    <w:qFormat/>
    <w:rsid w:val="004D60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/>
    </w:rPr>
  </w:style>
  <w:style w:type="character" w:customStyle="1" w:styleId="afc">
    <w:name w:val="Выделенная цитата Знак"/>
    <w:basedOn w:val="a2"/>
    <w:link w:val="afb"/>
    <w:uiPriority w:val="30"/>
    <w:rsid w:val="004D60D8"/>
    <w:rPr>
      <w:rFonts w:eastAsiaTheme="minorEastAsia"/>
      <w:b/>
      <w:bCs/>
      <w:i/>
      <w:iCs/>
      <w:color w:val="4F81BD" w:themeColor="accent1"/>
      <w:lang w:val="en-US"/>
    </w:rPr>
  </w:style>
  <w:style w:type="character" w:styleId="afd">
    <w:name w:val="Subtle Emphasis"/>
    <w:basedOn w:val="a2"/>
    <w:uiPriority w:val="19"/>
    <w:qFormat/>
    <w:rsid w:val="004D60D8"/>
    <w:rPr>
      <w:i/>
      <w:iCs/>
      <w:color w:val="808080" w:themeColor="text1" w:themeTint="7F"/>
    </w:rPr>
  </w:style>
  <w:style w:type="character" w:styleId="afe">
    <w:name w:val="Intense Emphasis"/>
    <w:basedOn w:val="a2"/>
    <w:uiPriority w:val="21"/>
    <w:qFormat/>
    <w:rsid w:val="004D60D8"/>
    <w:rPr>
      <w:b/>
      <w:bCs/>
      <w:i/>
      <w:iCs/>
      <w:color w:val="4F81BD" w:themeColor="accent1"/>
    </w:rPr>
  </w:style>
  <w:style w:type="character" w:styleId="aff">
    <w:name w:val="Subtle Reference"/>
    <w:basedOn w:val="a2"/>
    <w:uiPriority w:val="31"/>
    <w:qFormat/>
    <w:rsid w:val="004D60D8"/>
    <w:rPr>
      <w:smallCaps/>
      <w:color w:val="C0504D" w:themeColor="accent2"/>
      <w:u w:val="single"/>
    </w:rPr>
  </w:style>
  <w:style w:type="character" w:styleId="aff0">
    <w:name w:val="Intense Reference"/>
    <w:basedOn w:val="a2"/>
    <w:uiPriority w:val="32"/>
    <w:qFormat/>
    <w:rsid w:val="004D60D8"/>
    <w:rPr>
      <w:b/>
      <w:bCs/>
      <w:smallCaps/>
      <w:color w:val="C0504D" w:themeColor="accent2"/>
      <w:spacing w:val="5"/>
      <w:u w:val="single"/>
    </w:rPr>
  </w:style>
  <w:style w:type="character" w:styleId="aff1">
    <w:name w:val="Book Title"/>
    <w:basedOn w:val="a2"/>
    <w:uiPriority w:val="33"/>
    <w:qFormat/>
    <w:rsid w:val="004D60D8"/>
    <w:rPr>
      <w:b/>
      <w:bCs/>
      <w:smallCaps/>
      <w:spacing w:val="5"/>
    </w:rPr>
  </w:style>
  <w:style w:type="paragraph" w:styleId="aff2">
    <w:name w:val="TOC Heading"/>
    <w:basedOn w:val="1"/>
    <w:next w:val="a1"/>
    <w:uiPriority w:val="39"/>
    <w:semiHidden/>
    <w:unhideWhenUsed/>
    <w:qFormat/>
    <w:rsid w:val="004D60D8"/>
    <w:pPr>
      <w:outlineLvl w:val="9"/>
    </w:pPr>
    <w:rPr>
      <w:lang w:val="en-US"/>
    </w:rPr>
  </w:style>
  <w:style w:type="table" w:styleId="aff3">
    <w:name w:val="Light Shading"/>
    <w:basedOn w:val="a3"/>
    <w:uiPriority w:val="60"/>
    <w:rsid w:val="004D60D8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4D60D8"/>
    <w:pPr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4D60D8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4D60D8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4D60D8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4D60D8"/>
    <w:pPr>
      <w:spacing w:after="0" w:line="240" w:lineRule="auto"/>
    </w:pPr>
    <w:rPr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4D60D8"/>
    <w:pPr>
      <w:spacing w:after="0" w:line="240" w:lineRule="auto"/>
    </w:pPr>
    <w:rPr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a">
    <w:name w:val="Hyperlink"/>
    <w:basedOn w:val="a2"/>
    <w:uiPriority w:val="99"/>
    <w:unhideWhenUsed/>
    <w:rsid w:val="005234BF"/>
    <w:rPr>
      <w:color w:val="0000FF" w:themeColor="hyperlink"/>
      <w:u w:val="single"/>
    </w:rPr>
  </w:style>
  <w:style w:type="character" w:styleId="affb">
    <w:name w:val="FollowedHyperlink"/>
    <w:basedOn w:val="a2"/>
    <w:uiPriority w:val="99"/>
    <w:semiHidden/>
    <w:unhideWhenUsed/>
    <w:rsid w:val="00F145BD"/>
    <w:rPr>
      <w:color w:val="800080" w:themeColor="followedHyperlink"/>
      <w:u w:val="single"/>
    </w:rPr>
  </w:style>
  <w:style w:type="paragraph" w:customStyle="1" w:styleId="TableParagraph">
    <w:name w:val="Table Paragraph"/>
    <w:basedOn w:val="a1"/>
    <w:uiPriority w:val="1"/>
    <w:qFormat/>
    <w:rsid w:val="00825F7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D60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D60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D60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D60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D60D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D60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D60D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1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1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62DA2"/>
  </w:style>
  <w:style w:type="paragraph" w:styleId="a7">
    <w:name w:val="footer"/>
    <w:basedOn w:val="a1"/>
    <w:link w:val="a8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62DA2"/>
  </w:style>
  <w:style w:type="character" w:styleId="a9">
    <w:name w:val="Emphasis"/>
    <w:basedOn w:val="a2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2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1"/>
    <w:link w:val="ab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c">
    <w:name w:val="List Paragraph"/>
    <w:basedOn w:val="a1"/>
    <w:uiPriority w:val="34"/>
    <w:qFormat/>
    <w:rsid w:val="000A4C2F"/>
    <w:pPr>
      <w:ind w:left="720"/>
      <w:contextualSpacing/>
    </w:pPr>
  </w:style>
  <w:style w:type="table" w:styleId="ad">
    <w:name w:val="Table Grid"/>
    <w:basedOn w:val="a3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5324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2">
    <w:name w:val="Заголовок 3 Знак"/>
    <w:basedOn w:val="a2"/>
    <w:link w:val="31"/>
    <w:uiPriority w:val="9"/>
    <w:rsid w:val="004D60D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D60D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D60D8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D60D8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D60D8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D60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f">
    <w:name w:val="Title"/>
    <w:basedOn w:val="a1"/>
    <w:next w:val="a1"/>
    <w:link w:val="af0"/>
    <w:uiPriority w:val="10"/>
    <w:qFormat/>
    <w:rsid w:val="004D60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2"/>
    <w:link w:val="af"/>
    <w:uiPriority w:val="10"/>
    <w:rsid w:val="004D6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1">
    <w:name w:val="Subtitle"/>
    <w:basedOn w:val="a1"/>
    <w:next w:val="a1"/>
    <w:link w:val="af2"/>
    <w:uiPriority w:val="11"/>
    <w:qFormat/>
    <w:rsid w:val="004D60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2"/>
    <w:link w:val="af1"/>
    <w:uiPriority w:val="11"/>
    <w:rsid w:val="004D6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Body Text"/>
    <w:basedOn w:val="a1"/>
    <w:link w:val="af4"/>
    <w:uiPriority w:val="99"/>
    <w:unhideWhenUsed/>
    <w:rsid w:val="004D60D8"/>
    <w:pPr>
      <w:spacing w:after="120"/>
    </w:pPr>
    <w:rPr>
      <w:lang w:val="en-US"/>
    </w:rPr>
  </w:style>
  <w:style w:type="character" w:customStyle="1" w:styleId="af4">
    <w:name w:val="Основной текст Знак"/>
    <w:basedOn w:val="a2"/>
    <w:link w:val="af3"/>
    <w:uiPriority w:val="99"/>
    <w:rsid w:val="004D60D8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D60D8"/>
    <w:pPr>
      <w:spacing w:after="120" w:line="480" w:lineRule="auto"/>
    </w:pPr>
    <w:rPr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4D60D8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D60D8"/>
    <w:pPr>
      <w:spacing w:after="120"/>
    </w:pPr>
    <w:rPr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4D60D8"/>
    <w:rPr>
      <w:rFonts w:eastAsiaTheme="minorEastAsia"/>
      <w:sz w:val="16"/>
      <w:szCs w:val="16"/>
      <w:lang w:val="en-US"/>
    </w:rPr>
  </w:style>
  <w:style w:type="paragraph" w:styleId="af5">
    <w:name w:val="List"/>
    <w:basedOn w:val="a1"/>
    <w:uiPriority w:val="99"/>
    <w:unhideWhenUsed/>
    <w:rsid w:val="004D60D8"/>
    <w:pPr>
      <w:ind w:left="360" w:hanging="360"/>
      <w:contextualSpacing/>
    </w:pPr>
    <w:rPr>
      <w:lang w:val="en-US"/>
    </w:rPr>
  </w:style>
  <w:style w:type="paragraph" w:styleId="25">
    <w:name w:val="List 2"/>
    <w:basedOn w:val="a1"/>
    <w:uiPriority w:val="99"/>
    <w:unhideWhenUsed/>
    <w:rsid w:val="004D60D8"/>
    <w:pPr>
      <w:ind w:left="720" w:hanging="360"/>
      <w:contextualSpacing/>
    </w:pPr>
    <w:rPr>
      <w:lang w:val="en-US"/>
    </w:rPr>
  </w:style>
  <w:style w:type="paragraph" w:styleId="35">
    <w:name w:val="List 3"/>
    <w:basedOn w:val="a1"/>
    <w:uiPriority w:val="99"/>
    <w:unhideWhenUsed/>
    <w:rsid w:val="004D60D8"/>
    <w:pPr>
      <w:ind w:left="1080" w:hanging="360"/>
      <w:contextualSpacing/>
    </w:pPr>
    <w:rPr>
      <w:lang w:val="en-US"/>
    </w:rPr>
  </w:style>
  <w:style w:type="paragraph" w:styleId="a0">
    <w:name w:val="List Bullet"/>
    <w:basedOn w:val="a1"/>
    <w:uiPriority w:val="99"/>
    <w:unhideWhenUsed/>
    <w:rsid w:val="004D60D8"/>
    <w:pPr>
      <w:numPr>
        <w:numId w:val="10"/>
      </w:numPr>
      <w:contextualSpacing/>
    </w:pPr>
    <w:rPr>
      <w:lang w:val="en-US"/>
    </w:rPr>
  </w:style>
  <w:style w:type="paragraph" w:styleId="20">
    <w:name w:val="List Bullet 2"/>
    <w:basedOn w:val="a1"/>
    <w:uiPriority w:val="99"/>
    <w:unhideWhenUsed/>
    <w:rsid w:val="004D60D8"/>
    <w:pPr>
      <w:numPr>
        <w:numId w:val="11"/>
      </w:numPr>
      <w:contextualSpacing/>
    </w:pPr>
    <w:rPr>
      <w:lang w:val="en-US"/>
    </w:rPr>
  </w:style>
  <w:style w:type="paragraph" w:styleId="30">
    <w:name w:val="List Bullet 3"/>
    <w:basedOn w:val="a1"/>
    <w:uiPriority w:val="99"/>
    <w:unhideWhenUsed/>
    <w:rsid w:val="004D60D8"/>
    <w:pPr>
      <w:numPr>
        <w:numId w:val="12"/>
      </w:numPr>
      <w:contextualSpacing/>
    </w:pPr>
    <w:rPr>
      <w:lang w:val="en-US"/>
    </w:rPr>
  </w:style>
  <w:style w:type="paragraph" w:styleId="a">
    <w:name w:val="List Number"/>
    <w:basedOn w:val="a1"/>
    <w:uiPriority w:val="99"/>
    <w:unhideWhenUsed/>
    <w:rsid w:val="004D60D8"/>
    <w:pPr>
      <w:numPr>
        <w:numId w:val="14"/>
      </w:numPr>
      <w:contextualSpacing/>
    </w:pPr>
    <w:rPr>
      <w:lang w:val="en-US"/>
    </w:rPr>
  </w:style>
  <w:style w:type="paragraph" w:styleId="2">
    <w:name w:val="List Number 2"/>
    <w:basedOn w:val="a1"/>
    <w:uiPriority w:val="99"/>
    <w:unhideWhenUsed/>
    <w:rsid w:val="004D60D8"/>
    <w:pPr>
      <w:numPr>
        <w:numId w:val="15"/>
      </w:numPr>
      <w:contextualSpacing/>
    </w:pPr>
    <w:rPr>
      <w:lang w:val="en-US"/>
    </w:rPr>
  </w:style>
  <w:style w:type="paragraph" w:styleId="3">
    <w:name w:val="List Number 3"/>
    <w:basedOn w:val="a1"/>
    <w:uiPriority w:val="99"/>
    <w:unhideWhenUsed/>
    <w:rsid w:val="004D60D8"/>
    <w:pPr>
      <w:numPr>
        <w:numId w:val="16"/>
      </w:numPr>
      <w:contextualSpacing/>
    </w:pPr>
    <w:rPr>
      <w:lang w:val="en-US"/>
    </w:rPr>
  </w:style>
  <w:style w:type="paragraph" w:styleId="af6">
    <w:name w:val="List Continue"/>
    <w:basedOn w:val="a1"/>
    <w:uiPriority w:val="99"/>
    <w:unhideWhenUsed/>
    <w:rsid w:val="004D60D8"/>
    <w:pPr>
      <w:spacing w:after="120"/>
      <w:ind w:left="360"/>
      <w:contextualSpacing/>
    </w:pPr>
    <w:rPr>
      <w:lang w:val="en-US"/>
    </w:rPr>
  </w:style>
  <w:style w:type="paragraph" w:styleId="26">
    <w:name w:val="List Continue 2"/>
    <w:basedOn w:val="a1"/>
    <w:uiPriority w:val="99"/>
    <w:unhideWhenUsed/>
    <w:rsid w:val="004D60D8"/>
    <w:pPr>
      <w:spacing w:after="120"/>
      <w:ind w:left="720"/>
      <w:contextualSpacing/>
    </w:pPr>
    <w:rPr>
      <w:lang w:val="en-US"/>
    </w:rPr>
  </w:style>
  <w:style w:type="paragraph" w:styleId="36">
    <w:name w:val="List Continue 3"/>
    <w:basedOn w:val="a1"/>
    <w:uiPriority w:val="99"/>
    <w:unhideWhenUsed/>
    <w:rsid w:val="004D60D8"/>
    <w:pPr>
      <w:spacing w:after="120"/>
      <w:ind w:left="1080"/>
      <w:contextualSpacing/>
    </w:pPr>
    <w:rPr>
      <w:lang w:val="en-US"/>
    </w:rPr>
  </w:style>
  <w:style w:type="paragraph" w:styleId="af7">
    <w:name w:val="macro"/>
    <w:link w:val="af8"/>
    <w:uiPriority w:val="99"/>
    <w:unhideWhenUsed/>
    <w:rsid w:val="004D60D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en-US"/>
    </w:rPr>
  </w:style>
  <w:style w:type="character" w:customStyle="1" w:styleId="af8">
    <w:name w:val="Текст макроса Знак"/>
    <w:basedOn w:val="a2"/>
    <w:link w:val="af7"/>
    <w:uiPriority w:val="99"/>
    <w:rsid w:val="004D60D8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D60D8"/>
    <w:rPr>
      <w:i/>
      <w:iCs/>
      <w:color w:val="000000" w:themeColor="text1"/>
      <w:lang w:val="en-US"/>
    </w:rPr>
  </w:style>
  <w:style w:type="character" w:customStyle="1" w:styleId="28">
    <w:name w:val="Цитата 2 Знак"/>
    <w:basedOn w:val="a2"/>
    <w:link w:val="27"/>
    <w:uiPriority w:val="29"/>
    <w:rsid w:val="004D60D8"/>
    <w:rPr>
      <w:rFonts w:eastAsiaTheme="minorEastAsia"/>
      <w:i/>
      <w:iCs/>
      <w:color w:val="000000" w:themeColor="text1"/>
      <w:lang w:val="en-US"/>
    </w:rPr>
  </w:style>
  <w:style w:type="paragraph" w:styleId="af9">
    <w:name w:val="caption"/>
    <w:basedOn w:val="a1"/>
    <w:next w:val="a1"/>
    <w:uiPriority w:val="35"/>
    <w:semiHidden/>
    <w:unhideWhenUsed/>
    <w:qFormat/>
    <w:rsid w:val="004D60D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styleId="afa">
    <w:name w:val="Strong"/>
    <w:basedOn w:val="a2"/>
    <w:uiPriority w:val="22"/>
    <w:qFormat/>
    <w:rsid w:val="004D60D8"/>
    <w:rPr>
      <w:b/>
      <w:bCs/>
    </w:rPr>
  </w:style>
  <w:style w:type="paragraph" w:styleId="afb">
    <w:name w:val="Intense Quote"/>
    <w:basedOn w:val="a1"/>
    <w:next w:val="a1"/>
    <w:link w:val="afc"/>
    <w:uiPriority w:val="30"/>
    <w:qFormat/>
    <w:rsid w:val="004D60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/>
    </w:rPr>
  </w:style>
  <w:style w:type="character" w:customStyle="1" w:styleId="afc">
    <w:name w:val="Выделенная цитата Знак"/>
    <w:basedOn w:val="a2"/>
    <w:link w:val="afb"/>
    <w:uiPriority w:val="30"/>
    <w:rsid w:val="004D60D8"/>
    <w:rPr>
      <w:rFonts w:eastAsiaTheme="minorEastAsia"/>
      <w:b/>
      <w:bCs/>
      <w:i/>
      <w:iCs/>
      <w:color w:val="4F81BD" w:themeColor="accent1"/>
      <w:lang w:val="en-US"/>
    </w:rPr>
  </w:style>
  <w:style w:type="character" w:styleId="afd">
    <w:name w:val="Subtle Emphasis"/>
    <w:basedOn w:val="a2"/>
    <w:uiPriority w:val="19"/>
    <w:qFormat/>
    <w:rsid w:val="004D60D8"/>
    <w:rPr>
      <w:i/>
      <w:iCs/>
      <w:color w:val="808080" w:themeColor="text1" w:themeTint="7F"/>
    </w:rPr>
  </w:style>
  <w:style w:type="character" w:styleId="afe">
    <w:name w:val="Intense Emphasis"/>
    <w:basedOn w:val="a2"/>
    <w:uiPriority w:val="21"/>
    <w:qFormat/>
    <w:rsid w:val="004D60D8"/>
    <w:rPr>
      <w:b/>
      <w:bCs/>
      <w:i/>
      <w:iCs/>
      <w:color w:val="4F81BD" w:themeColor="accent1"/>
    </w:rPr>
  </w:style>
  <w:style w:type="character" w:styleId="aff">
    <w:name w:val="Subtle Reference"/>
    <w:basedOn w:val="a2"/>
    <w:uiPriority w:val="31"/>
    <w:qFormat/>
    <w:rsid w:val="004D60D8"/>
    <w:rPr>
      <w:smallCaps/>
      <w:color w:val="C0504D" w:themeColor="accent2"/>
      <w:u w:val="single"/>
    </w:rPr>
  </w:style>
  <w:style w:type="character" w:styleId="aff0">
    <w:name w:val="Intense Reference"/>
    <w:basedOn w:val="a2"/>
    <w:uiPriority w:val="32"/>
    <w:qFormat/>
    <w:rsid w:val="004D60D8"/>
    <w:rPr>
      <w:b/>
      <w:bCs/>
      <w:smallCaps/>
      <w:color w:val="C0504D" w:themeColor="accent2"/>
      <w:spacing w:val="5"/>
      <w:u w:val="single"/>
    </w:rPr>
  </w:style>
  <w:style w:type="character" w:styleId="aff1">
    <w:name w:val="Book Title"/>
    <w:basedOn w:val="a2"/>
    <w:uiPriority w:val="33"/>
    <w:qFormat/>
    <w:rsid w:val="004D60D8"/>
    <w:rPr>
      <w:b/>
      <w:bCs/>
      <w:smallCaps/>
      <w:spacing w:val="5"/>
    </w:rPr>
  </w:style>
  <w:style w:type="paragraph" w:styleId="aff2">
    <w:name w:val="TOC Heading"/>
    <w:basedOn w:val="1"/>
    <w:next w:val="a1"/>
    <w:uiPriority w:val="39"/>
    <w:semiHidden/>
    <w:unhideWhenUsed/>
    <w:qFormat/>
    <w:rsid w:val="004D60D8"/>
    <w:pPr>
      <w:outlineLvl w:val="9"/>
    </w:pPr>
    <w:rPr>
      <w:lang w:val="en-US"/>
    </w:rPr>
  </w:style>
  <w:style w:type="table" w:styleId="aff3">
    <w:name w:val="Light Shading"/>
    <w:basedOn w:val="a3"/>
    <w:uiPriority w:val="60"/>
    <w:rsid w:val="004D60D8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4D60D8"/>
    <w:pPr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4D60D8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4D60D8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4D60D8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4D60D8"/>
    <w:pPr>
      <w:spacing w:after="0" w:line="240" w:lineRule="auto"/>
    </w:pPr>
    <w:rPr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4D60D8"/>
    <w:pPr>
      <w:spacing w:after="0" w:line="240" w:lineRule="auto"/>
    </w:pPr>
    <w:rPr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4D60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4D60D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4D60D8"/>
    <w:pPr>
      <w:spacing w:after="0" w:line="240" w:lineRule="auto"/>
    </w:pPr>
    <w:rPr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4D60D8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a">
    <w:name w:val="Hyperlink"/>
    <w:basedOn w:val="a2"/>
    <w:uiPriority w:val="99"/>
    <w:unhideWhenUsed/>
    <w:rsid w:val="005234BF"/>
    <w:rPr>
      <w:color w:val="0000FF" w:themeColor="hyperlink"/>
      <w:u w:val="single"/>
    </w:rPr>
  </w:style>
  <w:style w:type="character" w:styleId="affb">
    <w:name w:val="FollowedHyperlink"/>
    <w:basedOn w:val="a2"/>
    <w:uiPriority w:val="99"/>
    <w:semiHidden/>
    <w:unhideWhenUsed/>
    <w:rsid w:val="00F145BD"/>
    <w:rPr>
      <w:color w:val="800080" w:themeColor="followedHyperlink"/>
      <w:u w:val="single"/>
    </w:rPr>
  </w:style>
  <w:style w:type="paragraph" w:customStyle="1" w:styleId="TableParagraph">
    <w:name w:val="Table Paragraph"/>
    <w:basedOn w:val="a1"/>
    <w:uiPriority w:val="1"/>
    <w:qFormat/>
    <w:rsid w:val="00825F7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2E81A-98C5-4C91-80D6-2189BD86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Алина</cp:lastModifiedBy>
  <cp:revision>14</cp:revision>
  <cp:lastPrinted>2023-11-01T15:58:00Z</cp:lastPrinted>
  <dcterms:created xsi:type="dcterms:W3CDTF">2023-03-12T14:26:00Z</dcterms:created>
  <dcterms:modified xsi:type="dcterms:W3CDTF">2023-11-12T12:19:00Z</dcterms:modified>
</cp:coreProperties>
</file>